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Elevated ways over city buildings</w:t>
      </w:r>
    </w:p>
    <w:p>
      <w:r>
        <w:rPr>
          <w:i/>
        </w:rPr>
        <w:t>Technical appendix to forum thread 23991 — the complete fix</w:t>
      </w:r>
    </w:p>
    <w:p>
      <w:r>
        <w:t>Base: Simutrans r12094 (895c41c). One patch, 7 files, 208 insertions / 26 deletions. Upstream test suite 201/201.</w:t>
      </w:r>
    </w:p>
    <w:p>
      <w:r>
        <w:t>This document holds the detail behind the forum post: the measurements, the design decision, and how each claim was verified. It is written for whoever reviews or maintains the code, not for the thread.</w:t>
      </w:r>
    </w:p>
    <w:p>
      <w:pPr>
        <w:pStyle w:val="Heading1"/>
      </w:pPr>
      <w:r>
        <w:t>1. The problem is two bugs, not one</w:t>
      </w:r>
    </w:p>
    <w:p>
      <w:r>
        <w:rPr>
          <w:b w:val="0"/>
        </w:rPr>
        <w:t>The report reads as one issue — tall things showing through elevated ways — but there are two independent causes:</w:t>
      </w:r>
    </w:p>
    <w:p>
      <w:pPr>
        <w:pStyle w:val="ListBullet"/>
      </w:pPr>
      <w:r>
        <w:t>Placement: renovate_city_building never checks what is overhead, so the city grows a building the way builder would have refused the way over.</w:t>
      </w:r>
    </w:p>
    <w:p>
      <w:pPr>
        <w:pStyle w:val="ListBullet"/>
      </w:pPr>
      <w:r>
        <w:t>Drawing: simplan.cc already means to clip objects at the deck line — its own comment says "clip horizontally to prevent trees etc shining trough bridges" and names obj_t::baum — but the clip is dead code, disabled by a wrong-unit divisor.</w:t>
      </w:r>
    </w:p>
    <w:p>
      <w:pPr>
        <w:pStyle w:val="Heading1"/>
      </w:pPr>
      <w:r>
        <w:t>2. The central finding: the two halves need opposite notions of height</w:t>
      </w:r>
    </w:p>
    <w:p>
      <w:r>
        <w:rPr>
          <w:b w:val="0"/>
        </w:rPr>
        <w:t>Building height was measured across three paksets by reading the image nodes straight out of the .pak files: pak64 (143 city buildings), pak128 (1070) and pak128.german (781), 1994 in total.</w:t>
      </w:r>
    </w:p>
    <w:p>
      <w:r>
        <w:rPr>
          <w:b/>
        </w:rPr>
        <w:t>The result that shaped the whole patch: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pakset</w:t>
            </w:r>
          </w:p>
        </w:tc>
        <w:tc>
          <w:tcPr>
            <w:tcW w:type="dxa" w:w="2160"/>
          </w:tcPr>
          <w:p>
            <w:r>
              <w:t>way at</w:t>
            </w:r>
          </w:p>
        </w:tc>
        <w:tc>
          <w:tcPr>
            <w:tcW w:type="dxa" w:w="2160"/>
          </w:tcPr>
          <w:p>
            <w:r>
              <w:t>blocks today</w:t>
            </w:r>
          </w:p>
        </w:tc>
        <w:tc>
          <w:tcPr>
            <w:tcW w:type="dxa" w:w="2160"/>
          </w:tcPr>
          <w:p>
            <w:r>
              <w:t>would block with real height</w:t>
            </w:r>
          </w:p>
        </w:tc>
      </w:tr>
      <w:tr>
        <w:tc>
          <w:tcPr>
            <w:tcW w:type="dxa" w:w="2160"/>
          </w:tcPr>
          <w:p>
            <w:r>
              <w:t>pak64</w:t>
            </w:r>
          </w:p>
        </w:tc>
        <w:tc>
          <w:tcPr>
            <w:tcW w:type="dxa" w:w="2160"/>
          </w:tcPr>
          <w:p>
            <w:r>
              <w:t>1 level</w:t>
            </w:r>
          </w:p>
        </w:tc>
        <w:tc>
          <w:tcPr>
            <w:tcW w:type="dxa" w:w="2160"/>
          </w:tcPr>
          <w:p>
            <w:r>
              <w:t>22 %</w:t>
            </w:r>
          </w:p>
        </w:tc>
        <w:tc>
          <w:tcPr>
            <w:tcW w:type="dxa" w:w="2160"/>
          </w:tcPr>
          <w:p>
            <w:r>
              <w:t>97 %</w:t>
            </w:r>
          </w:p>
        </w:tc>
      </w:tr>
      <w:tr>
        <w:tc>
          <w:tcPr>
            <w:tcW w:type="dxa" w:w="2160"/>
          </w:tcPr>
          <w:p>
            <w:r>
              <w:t>pak128</w:t>
            </w:r>
          </w:p>
        </w:tc>
        <w:tc>
          <w:tcPr>
            <w:tcW w:type="dxa" w:w="2160"/>
          </w:tcPr>
          <w:p>
            <w:r>
              <w:t>2 levels</w:t>
            </w:r>
          </w:p>
        </w:tc>
        <w:tc>
          <w:tcPr>
            <w:tcW w:type="dxa" w:w="2160"/>
          </w:tcPr>
          <w:p>
            <w:r>
              <w:t>56 %</w:t>
            </w:r>
          </w:p>
        </w:tc>
        <w:tc>
          <w:tcPr>
            <w:tcW w:type="dxa" w:w="2160"/>
          </w:tcPr>
          <w:p>
            <w:r>
              <w:t>94 %</w:t>
            </w:r>
          </w:p>
        </w:tc>
      </w:tr>
      <w:tr>
        <w:tc>
          <w:tcPr>
            <w:tcW w:type="dxa" w:w="2160"/>
          </w:tcPr>
          <w:p>
            <w:r>
              <w:t>pak128.german</w:t>
            </w:r>
          </w:p>
        </w:tc>
        <w:tc>
          <w:tcPr>
            <w:tcW w:type="dxa" w:w="2160"/>
          </w:tcPr>
          <w:p>
            <w:r>
              <w:t>1 level</w:t>
            </w:r>
          </w:p>
        </w:tc>
        <w:tc>
          <w:tcPr>
            <w:tcW w:type="dxa" w:w="2160"/>
          </w:tcPr>
          <w:p>
            <w:r>
              <w:t>42 %</w:t>
            </w:r>
          </w:p>
        </w:tc>
        <w:tc>
          <w:tcPr>
            <w:tcW w:type="dxa" w:w="2160"/>
          </w:tcPr>
          <w:p>
            <w:r>
              <w:t>100 %</w:t>
            </w:r>
          </w:p>
        </w:tc>
      </w:tr>
    </w:tbl>
    <w:p>
      <w:r>
        <w:rPr>
          <w:b w:val="0"/>
        </w:rPr>
      </w:r>
    </w:p>
    <w:p>
      <w:r>
        <w:rPr>
          <w:b w:val="0"/>
        </w:rPr>
        <w:t>Using the real drawn height to BLOCK placement refuses almost every city building. This is not a bug in the formula — a small pak128 house genuinely is about two height levels tall and the elevated way genuinely sits at two, so they intersect. Fixed-height elevated ways are simply incompatible with city buildings once height is measured honestly. Sanity check: clearance tracks building level cleanly, median 1.9 at level 0, 3.1 at level 13, 5.0 at level 59.</w:t>
      </w:r>
    </w:p>
    <w:p>
      <w:r>
        <w:rPr>
          <w:b/>
        </w:rPr>
        <w:t>So each half uses the height notion it needs:</w:t>
      </w:r>
    </w:p>
    <w:p>
      <w:pPr>
        <w:pStyle w:val="ListBullet"/>
      </w:pPr>
      <w:r>
        <w:t>Placement keeps the crude, permissive has_upper_storey() (does the building draw a second image row), which is the rule the way builder already uses.</w:t>
      </w:r>
    </w:p>
    <w:p>
      <w:pPr>
        <w:pStyle w:val="ListBullet"/>
      </w:pPr>
      <w:r>
        <w:t>Drawing uses the real measured height, because a clip has to know exactly how far the artwork rises or it cuts in the wrong place.</w:t>
      </w:r>
    </w:p>
    <w:p>
      <w:r>
        <w:rPr>
          <w:b w:val="0"/>
        </w:rPr>
        <w:t>Using the real height to block is the mistake the measurement exists to prevent. This is the load-bearing decision of the patch.</w:t>
      </w:r>
    </w:p>
    <w:p>
      <w:pPr>
        <w:pStyle w:val="Heading1"/>
      </w:pPr>
      <w:r>
        <w:t>3. The height auto-detection — prissi's -1 case, with three corrections</w:t>
      </w:r>
    </w:p>
    <w:p>
      <w:r>
        <w:rPr>
          <w:b w:val="0"/>
        </w:rPr>
        <w:t>height_clearance == -1 is implemented as a load-time property on building_desc_t, the maximum over every tile and layout. The per-building maximum also answers makie's multi-tile point: pak128.german has 90 buildings with a one-row tile beside a taller one, and asking only the crossed tile would let a way through the low corner of a four-storey building. pak128 and pak64 have no multi-tile city buildings at all (0 of 1070, 0 of 143), which is why that case was invisible until pak128.german was measured.</w:t>
      </w:r>
    </w:p>
    <w:p>
      <w:r>
        <w:rPr>
          <w:b w:val="0"/>
        </w:rPr>
        <w:t>Three things the thread's sketch left open, each measured:</w:t>
      </w:r>
    </w:p>
    <w:p>
      <w:pPr>
        <w:pStyle w:val="Heading2"/>
      </w:pPr>
      <w:r>
        <w:t>3.1 Image rows are whole tiles, not height levels</w:t>
      </w:r>
    </w:p>
    <w:p>
      <w:r>
        <w:rPr>
          <w:b w:val="0"/>
        </w:rPr>
        <w:t>The height index of get_background() is not a height level. gebaeude_t::display lifts each further image row by raster_width — a full tile, eight levels in pak128 — not by one level. So the height is:</w:t>
      </w:r>
    </w:p>
    <w:p>
      <w:r>
        <w:rPr>
          <w:rFonts w:ascii="Consolas" w:hAnsi="Consolas"/>
          <w:sz w:val="19"/>
        </w:rPr>
        <w:t>height = ( (rows-1) * cell  +  max(0, cell/2 - ymin) ) / height_step</w:t>
      </w:r>
    </w:p>
    <w:p>
      <w:r>
        <w:rPr>
          <w:b w:val="0"/>
        </w:rPr>
        <w:t>not a function of ymin alone. ymin is the top edge of the cropped artwork inside the cell (makeobj crops each image to its opaque box and stores where it was).</w:t>
      </w:r>
    </w:p>
    <w:p>
      <w:pPr>
        <w:pStyle w:val="Heading2"/>
      </w:pPr>
      <w:r>
        <w:t>3.2 height_step is scaled by tile size</w:t>
      </w:r>
    </w:p>
    <w:p>
      <w:r>
        <w:rPr>
          <w:b w:val="0"/>
        </w:rPr>
        <w:t>height_step must be tile_raster_scale_y(TILE_HEIGHT_STEP, cell), not the raw tile_height from simuconf.tab: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pakset</w:t>
            </w:r>
          </w:p>
        </w:tc>
        <w:tc>
          <w:tcPr>
            <w:tcW w:type="dxa" w:w="2160"/>
          </w:tcPr>
          <w:p>
            <w:r>
              <w:t>tile size</w:t>
            </w:r>
          </w:p>
        </w:tc>
        <w:tc>
          <w:tcPr>
            <w:tcW w:type="dxa" w:w="2160"/>
          </w:tcPr>
          <w:p>
            <w:r>
              <w:t>raw tile_height</w:t>
            </w:r>
          </w:p>
        </w:tc>
        <w:tc>
          <w:tcPr>
            <w:tcW w:type="dxa" w:w="2160"/>
          </w:tcPr>
          <w:p>
            <w:r>
              <w:t>real px per level</w:t>
            </w:r>
          </w:p>
        </w:tc>
      </w:tr>
      <w:tr>
        <w:tc>
          <w:tcPr>
            <w:tcW w:type="dxa" w:w="2160"/>
          </w:tcPr>
          <w:p>
            <w:r>
              <w:t>pak64</w:t>
            </w:r>
          </w:p>
        </w:tc>
        <w:tc>
          <w:tcPr>
            <w:tcW w:type="dxa" w:w="2160"/>
          </w:tcPr>
          <w:p>
            <w:r>
              <w:t>64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16</w:t>
            </w:r>
          </w:p>
        </w:tc>
      </w:tr>
      <w:tr>
        <w:tc>
          <w:tcPr>
            <w:tcW w:type="dxa" w:w="2160"/>
          </w:tcPr>
          <w:p>
            <w:r>
              <w:t>pak128</w:t>
            </w:r>
          </w:p>
        </w:tc>
        <w:tc>
          <w:tcPr>
            <w:tcW w:type="dxa" w:w="2160"/>
          </w:tcPr>
          <w:p>
            <w:r>
              <w:t>128</w:t>
            </w:r>
          </w:p>
        </w:tc>
        <w:tc>
          <w:tcPr>
            <w:tcW w:type="dxa" w:w="2160"/>
          </w:tcPr>
          <w:p>
            <w:r>
              <w:t>8</w:t>
            </w:r>
          </w:p>
        </w:tc>
        <w:tc>
          <w:tcPr>
            <w:tcW w:type="dxa" w:w="2160"/>
          </w:tcPr>
          <w:p>
            <w:r>
              <w:t>16</w:t>
            </w:r>
          </w:p>
        </w:tc>
      </w:tr>
      <w:tr>
        <w:tc>
          <w:tcPr>
            <w:tcW w:type="dxa" w:w="2160"/>
          </w:tcPr>
          <w:p>
            <w:r>
              <w:t>pak128.german</w:t>
            </w:r>
          </w:p>
        </w:tc>
        <w:tc>
          <w:tcPr>
            <w:tcW w:type="dxa" w:w="2160"/>
          </w:tcPr>
          <w:p>
            <w:r>
              <w:t>128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32</w:t>
            </w:r>
          </w:p>
        </w:tc>
      </w:tr>
    </w:tbl>
    <w:p>
      <w:r>
        <w:rPr>
          <w:b w:val="0"/>
        </w:rPr>
      </w:r>
    </w:p>
    <w:p>
      <w:r>
        <w:rPr>
          <w:b w:val="0"/>
        </w:rPr>
        <w:t>Two 128 px paksets declare different tile_height. Taking the raw value doubles the clearance for pak128 and pak128.german, and is right for pak64 only by coincidence — which is exactly how a unit error survives.</w:t>
      </w:r>
    </w:p>
    <w:p>
      <w:pPr>
        <w:pStyle w:val="Heading2"/>
      </w:pPr>
      <w:r>
        <w:t>3.3 max, not min</w:t>
      </w:r>
    </w:p>
    <w:p>
      <w:r>
        <w:rPr>
          <w:b w:val="0"/>
        </w:rPr>
        <w:t>The thread's min(0, …) is &lt;= 0 for all but the 11 buildings (of 1994) whose artwork starts below the ground line, so it collapses 99 % of buildings to a single value. max gives 65 distinct values on pak128 and 30 on pak64, and tracks height properly.</w:t>
      </w:r>
    </w:p>
    <w:p>
      <w:pPr>
        <w:pStyle w:val="Heading1"/>
      </w:pPr>
      <w:r>
        <w:t>4. The drawing fix (simplan.cc)</w:t>
      </w:r>
    </w:p>
    <w:p>
      <w:r>
        <w:rPr>
          <w:b w:val="0"/>
        </w:rPr>
        <w:t>The existing clip loop already includes gebaeude_t, not only trees. It was disabled by two defects, both fixed:</w:t>
      </w:r>
    </w:p>
    <w:p>
      <w:pPr>
        <w:pStyle w:val="ListBullet"/>
      </w:pPr>
      <w:r>
        <w:t>Divisor: it divided the pixel height by roughly a whole tile (96 px for pak128, 40 for pak64) instead of one level (16 px), so the integer division rounded to zero and the clip was skipped entirely.</w:t>
      </w:r>
    </w:p>
    <w:p>
      <w:pPr>
        <w:pStyle w:val="ListBullet"/>
      </w:pPr>
      <w:r>
        <w:t>Numerator, for trees: (area.h - area.y) subtracts an offset from a size — it has no dimension and is negative for 144 of pak128's 550 tree images. Replaced by max(0, rw/2 - area.y), the artwork's rise above the ground line.</w:t>
      </w:r>
    </w:p>
    <w:p>
      <w:r>
        <w:rPr>
          <w:b w:val="0"/>
        </w:rPr>
        <w:t>For buildings the clip reads the stored height_levels, because a building's own get_image() returns the ground row alone — measuring that image would call a tower one storey tall.</w:t>
      </w:r>
    </w:p>
    <w:p>
      <w:pPr>
        <w:pStyle w:val="Heading1"/>
      </w:pPr>
      <w:r>
        <w:t>5. Verification — what actually ran</w:t>
      </w:r>
    </w:p>
    <w:p>
      <w:pPr>
        <w:pStyle w:val="ListBullet"/>
      </w:pPr>
      <w:r>
        <w:t>Height measurement matches an independent read of the .pak nodes: 1342/1347 pak128 buildings identical. The 5 differences are seasonal — the engine takes the max over all seasons; the cross-check read season 0 only.</w:t>
      </w:r>
    </w:p>
    <w:p>
      <w:pPr>
        <w:pStyle w:val="ListBullet"/>
      </w:pPr>
      <w:r>
        <w:t>The clip engages: the clip code was instrumented and logged 13773 clip events and 0 wrong skips during one render. The probe was removed before the patch.</w:t>
      </w:r>
    </w:p>
    <w:p>
      <w:pPr>
        <w:pStyle w:val="ListBullet"/>
      </w:pPr>
      <w:r>
        <w:t>Renovation, unchanged from the earlier posted patch: 219 renovations / 93 too-tall becomes 167 / 0. The block still develops to level 52 of the pakset's 59.</w:t>
      </w:r>
    </w:p>
    <w:p>
      <w:pPr>
        <w:pStyle w:val="ListBullet"/>
      </w:pPr>
      <w:r>
        <w:t>Upstream test suite 201/201 on the unified binary at r12094.</w:t>
      </w:r>
    </w:p>
    <w:p>
      <w:pPr>
        <w:pStyle w:val="ListBullet"/>
      </w:pPr>
      <w:r>
        <w:t>On screen, two paksets: pak128 and pak128.german. Trees under a deck are clipped. An A/B (patched vs unpatched) confirmed the tall towers that stay whole are beside the deck, not under it — a building beside the deck is fully visible in both builds.</w:t>
      </w:r>
    </w:p>
    <w:p>
      <w:pPr>
        <w:pStyle w:val="Heading1"/>
      </w:pPr>
      <w:r>
        <w:t>6. Deliberately out of scope</w:t>
      </w:r>
    </w:p>
    <w:p>
      <w:pPr>
        <w:pStyle w:val="ListBullet"/>
      </w:pPr>
      <w:r>
        <w:t>The .dat parameter (BUIL node v11 -&gt; v12, makeobj). This is the only part that makes a recompiled pakset unloadable by older Simutrans, and the auto-detection already covers every existing pakset. Left for the maintainer.</w:t>
      </w:r>
    </w:p>
    <w:p>
      <w:pPr>
        <w:pStyle w:val="ListBullet"/>
      </w:pPr>
      <w:r>
        <w:t>The way builder / bridge builder changes for freely-raised elevated ways — the maintainer's own deferred item, and a change to what the player can build.</w:t>
      </w:r>
    </w:p>
    <w:p>
      <w:pPr>
        <w:pStyle w:val="ListBullet"/>
      </w:pPr>
      <w:r>
        <w:t>Adjacent-tile overlap: a tree in the tile beside a deck can still overlap it visually. This is isometric projection, pre-existing, and not touched by any per-tile clip.</w:t>
      </w:r>
    </w:p>
    <w:p>
      <w:pPr>
        <w:pStyle w:val="Heading1"/>
      </w:pPr>
      <w:r>
        <w:t>7. A known limit at low clearance</w:t>
      </w:r>
    </w:p>
    <w:p>
      <w:r>
        <w:rPr>
          <w:b w:val="0"/>
        </w:rPr>
        <w:t>At way_height_clearance == 1 (pak128.german), clipping a genuinely tall building directly under a deck would reduce it to a one-level sliver — visually worse than poking through. This is why the two halves ship together: the placement filter stops the city putting a tall building under a deck in the first place, so the clip is only ever the fallback for what was already placed (planted trees, pre-existing buildings). Neither half is complete on its own.</w:t>
      </w:r>
    </w:p>
    <w:p>
      <w:pPr>
        <w:pStyle w:val="Heading1"/>
      </w:pPr>
      <w:r>
        <w:t>8. Files changed</w:t>
      </w:r>
    </w:p>
    <w:p>
      <w:r>
        <w:rPr>
          <w:rFonts w:ascii="Consolas" w:hAnsi="Consolas"/>
          <w:sz w:val="19"/>
        </w:rPr>
        <w:t>src/simutrans/builder/hausbauer.cc</w:t>
      </w:r>
    </w:p>
    <w:p>
      <w:r>
        <w:rPr>
          <w:rFonts w:ascii="Consolas" w:hAnsi="Consolas"/>
          <w:sz w:val="19"/>
        </w:rPr>
        <w:t>src/simutrans/builder/hausbauer.h</w:t>
      </w:r>
    </w:p>
    <w:p>
      <w:r>
        <w:rPr>
          <w:rFonts w:ascii="Consolas" w:hAnsi="Consolas"/>
          <w:sz w:val="19"/>
        </w:rPr>
        <w:t>src/simutrans/builder/wegbauer.cc</w:t>
      </w:r>
    </w:p>
    <w:p>
      <w:r>
        <w:rPr>
          <w:rFonts w:ascii="Consolas" w:hAnsi="Consolas"/>
          <w:sz w:val="19"/>
        </w:rPr>
        <w:t>src/simutrans/descriptor/building_desc.cc</w:t>
      </w:r>
    </w:p>
    <w:p>
      <w:r>
        <w:rPr>
          <w:rFonts w:ascii="Consolas" w:hAnsi="Consolas"/>
          <w:sz w:val="19"/>
        </w:rPr>
        <w:t>src/simutrans/descriptor/building_desc.h</w:t>
      </w:r>
    </w:p>
    <w:p>
      <w:r>
        <w:rPr>
          <w:rFonts w:ascii="Consolas" w:hAnsi="Consolas"/>
          <w:sz w:val="19"/>
        </w:rPr>
        <w:t>src/simutrans/world/simcity.cc</w:t>
      </w:r>
    </w:p>
    <w:p>
      <w:r>
        <w:rPr>
          <w:rFonts w:ascii="Consolas" w:hAnsi="Consolas"/>
          <w:sz w:val="19"/>
        </w:rPr>
        <w:t>src/simutrans/world/simplan.cc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